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49112052" name="7b13ad30-b66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6835618" name="7b13ad30-b663-11f0-898d-d1207c2214a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Badezimmer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5208534" name="c10d3090-b66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6192084" name="c10d3090-b663-11f0-898d-d1207c2214a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Schlafzimmer / 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270014" name="5f8964f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3695411" name="5f8964f0-b664-11f0-898d-d1207c2214a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1506587" name="780650b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3713479" name="780650b0-b664-11f0-898d-d1207c2214a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2829696" name="cb28f81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1282789" name="cb28f810-b664-11f0-898d-d1207c2214a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09468999" name="2d0950b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8626910" name="2d0950b0-b666-11f0-898d-d1207c2214a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3672235" name="50318f3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9165783" name="50318f30-b666-11f0-898d-d1207c2214a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1650626" name="61e89fc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5645418" name="61e89fc0-b666-11f0-898d-d1207c2214a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 / Küche / 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752242" name="d30d9ed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7152726" name="d30d9ed0-b666-11f0-898d-d1207c2214a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 - 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3016337" name="5d38b6d0-b66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021920" name="5d38b6d0-b667-11f0-898d-d1207c2214a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0597058" name="50fae7c0-b66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0626603" name="50fae7c0-b668-11f0-898d-d1207c2214a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56666578" name="d486e670-b66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6301548" name="d486e670-b668-11f0-898d-d1207c2214a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8339407" name="31591b70-b66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4303869" name="31591b70-b669-11f0-898d-d1207c2214a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3838438" name="08fea4a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2676975" name="08fea4a0-b66a-11f0-898d-d1207c2214a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8651530" name="1af04d3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9713893" name="1af04d30-b66a-11f0-898d-d1207c2214a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22948521" name="8c368fe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8849815" name="8c368fe0-b66a-11f0-898d-d1207c2214a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Asbestschnüre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2954159" name="a6eaf51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479437" name="a6eaf510-b66a-11f0-898d-d1207c2214a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Luftschutz 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82856540" name="0ba8998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7233242" name="0ba89980-b66b-11f0-898d-d1207c2214a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0021242" name="751965c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5448067" name="751965c0-b66b-11f0-898d-d1207c2214a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73536676" name="bbf92a7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207183" name="bbf92a70-b66b-11f0-898d-d1207c2214a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3982585" name="3101f36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3424928" name="3101f360-b66c-11f0-898d-d1207c2214a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8170283" name="75c540b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081705" name="75c540b0-b66c-11f0-898d-d1207c2214a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4025085" name="8ac9ce9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7976591" name="8ac9ce90-b66c-11f0-898d-d1207c2214a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7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Pumpwerkstrasse 7, 9463 Oberriet</w:t>
          </w:r>
        </w:p>
        <w:p>
          <w:pPr>
            <w:spacing w:before="0" w:after="0"/>
          </w:pPr>
          <w:r>
            <w:t>557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footer.xml" Type="http://schemas.openxmlformats.org/officeDocument/2006/relationships/footer" Id="rId27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